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636605" name="019df6f1-1459-7fb0-9170-61520dcb1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810633" name="019df6f1-1459-7fb0-9170-61520dcb1e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1138611" name="019df6fb-8531-7a0c-ae02-40c03875f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34345" name="019df6fb-8531-7a0c-ae02-40c03875f3b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84279447" name="019df769-0eb5-7493-b597-8464c83a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183786" name="019df769-0eb5-7493-b597-8464c83ada2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0406224" name="019df6fe-b437-7e0c-a0de-051f97a56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165308" name="019df6fe-b437-7e0c-a0de-051f97a566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0289874" name="019df73f-f11c-7782-bf79-3ff6a4821f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00097" name="019df73f-f11c-7782-bf79-3ff6a4821f3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69887641" name="019df74b-c8ba-76c3-a409-06954041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44865" name="019df74b-c8ba-76c3-a409-0695404138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7485102" name="019df76c-bd51-7602-bee8-128a3fdd5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25506" name="019df76c-bd51-7602-bee8-128a3fdd51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85377871" name="019df76d-d16e-7a7a-b96b-de7ce2da3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270483" name="019df76d-d16e-7a7a-b96b-de7ce2da353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7385488" name="019df701-5381-7836-acd9-035ac9496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901264" name="019df701-5381-7836-acd9-035ac9496a1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183111" name="019df71d-cfb0-7ff6-a1e1-aadbe83a3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867098" name="019df71d-cfb0-7ff6-a1e1-aadbe83a37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005008" name="019df73c-89cb-7055-89d7-6ea7a49cd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399559" name="019df73c-89cb-7055-89d7-6ea7a49cd83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201867" name="019df74a-a1c8-79b8-9407-628e589bb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386016" name="019df74a-a1c8-79b8-9407-628e589bb00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Schlafzimmer/ Gang/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9251613" name="019df76f-0a26-74e2-9f97-cd305faf6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900854" name="019df76f-0a26-74e2-9f97-cd305faf676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3943310" name="019df709-f4f9-7389-8a05-ec236c024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124004" name="019df709-f4f9-7389-8a05-ec236c02453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087566" name="019df71f-3258-7478-b0cd-0e9d5349f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87171" name="019df71f-3258-7478-b0cd-0e9d5349f48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728905" name="019df720-4723-785f-922c-a96a54fdc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025544" name="019df720-4723-785f-922c-a96a54fdc9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8872773" name="019df721-bc91-7d40-b69f-3f9abe9fe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22674" name="019df721-bc91-7d40-b69f-3f9abe9fe54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0585078" name="019df73d-f1ea-774b-9d10-10e190e31e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625092" name="019df73d-f1ea-774b-9d10-10e190e31e2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705538" name="019df742-7b31-7aad-b445-5fb20ed6c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08257" name="019df742-7b31-7aad-b445-5fb20ed6cdd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5960616" name="019df74c-e10f-7802-9d20-ba976eab9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906173" name="019df74c-e10f-7802-9d20-ba976eab99a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640322" name="019df770-56f9-730b-8a32-96db253c5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872266" name="019df770-56f9-730b-8a32-96db253c50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8699653" name="019df772-33af-71bb-9138-0cf21d36d3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752944" name="019df772-33af-71bb-9138-0cf21d36d39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Asbest 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31660"/>
                  <wp:effectExtent l="0" t="0" r="0" b="0"/>
                  <wp:docPr id="1256152657" name="019df8e2-441a-7da0-b557-9505335b1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349964" name="019df8e2-441a-7da0-b557-9505335b12d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3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39530082" name="019df740-ee00-7c4b-b05d-f446a14966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94536" name="019df740-ee00-7c4b-b05d-f446a149663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51102707" name="019df76a-82ae-714b-824b-23da79556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762467" name="019df76a-82ae-714b-824b-23da7955693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8909561" name="019df76b-730c-730c-80b4-0a55800a9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2016" name="019df76b-730c-730c-80b4-0a55800a9c1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0118507" name="019df77a-f2f3-7cd4-91a7-7d3f348eb8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112819" name="019df77a-f2f3-7cd4-91a7-7d3f348eb8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Steingrubenweg 97, 4125 Riehen</w:t>
          </w:r>
        </w:p>
        <w:p>
          <w:pPr>
            <w:spacing w:before="0" w:after="0"/>
          </w:pPr>
          <w:r>
            <w:t>DN 892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